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415809" name="01a05696-95c3-758a-9cbc-f422ea75f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84949" name="01a05696-95c3-758a-9cbc-f422ea75f37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726792" name="01a05696-b1f8-705b-9b02-9b1d838162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439073" name="01a05696-b1f8-705b-9b02-9b1d838162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258165" name="01a056af-f727-72b2-8273-af5c000f6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405128" name="01a056af-f727-72b2-8273-af5c000f6a2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30888" name="01a056b0-073e-7f4e-8b62-ccb037520e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98989" name="01a056b0-073e-7f4e-8b62-ccb037520ed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777507" name="01a056c3-2891-7313-86bb-dfe66cf5b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410130" name="01a056c3-2891-7313-86bb-dfe66cf5b3a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793512" name="01a056c3-3fff-7f40-83d4-7bbe0d800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942342" name="01a056c3-3fff-7f40-83d4-7bbe0d8003d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Plattenkleber/ 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172206" name="01a056c6-b183-79ba-b4ba-9bad17cb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702371" name="01a056c6-b183-79ba-b4ba-9bad17cb080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752847" name="01a056c6-d398-7fef-a4a7-a89366641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991389" name="01a056c6-d398-7fef-a4a7-a8936664187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631158" name="01a056dc-3cdd-742a-8aa4-99cdc7ecb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24002" name="01a056dc-3cdd-742a-8aa4-99cdc7ecbe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605871" name="01a056dc-5706-795a-be54-6c00b2e75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472790" name="01a056dc-5706-795a-be54-6c00b2e7571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339742" name="01a056de-81e2-7871-a518-2dfaeaf67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070507" name="01a056de-81e2-7871-a518-2dfaeaf677e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415295" name="01a056de-9d76-715e-8431-f7423236a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659256" name="01a056de-9d76-715e-8431-f7423236aba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756600" name="01a056ed-e5ff-76ad-b65b-f7bfd25d6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51511" name="01a056ed-e5ff-76ad-b65b-f7bfd25d673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20312" name="01a056ee-238b-70a8-a10b-b18a70bc8c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68389" name="01a056ee-238b-70a8-a10b-b18a70bc8cd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56976" name="01a056ef-59e6-708e-8050-b0e1c68f4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862298" name="01a056ef-59e6-708e-8050-b0e1c68f45e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964488" name="01a056ef-6860-79b9-990b-21bb64e414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694148" name="01a056ef-6860-79b9-990b-21bb64e4142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